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EFB86" w14:textId="77777777" w:rsidR="00E36E54" w:rsidRDefault="00000000">
      <w:pPr>
        <w:spacing w:after="0" w:line="240" w:lineRule="auto"/>
        <w:jc w:val="center"/>
      </w:pPr>
      <w:r>
        <w:rPr>
          <w:b/>
          <w:sz w:val="26"/>
        </w:rPr>
        <w:t>PHỤ LỤC</w:t>
      </w:r>
    </w:p>
    <w:p w14:paraId="3833FF66" w14:textId="77777777" w:rsidR="00E36E54" w:rsidRDefault="00000000">
      <w:pPr>
        <w:spacing w:after="0" w:line="240" w:lineRule="auto"/>
        <w:jc w:val="center"/>
      </w:pPr>
      <w:r>
        <w:rPr>
          <w:b/>
          <w:sz w:val="26"/>
        </w:rPr>
        <w:t>BÁO CÁO THỐNG KÊ TÌNH HÌNH CÁC KHOẢN THU VÀ XỬ LÝ VI PHẠM LẠM THU</w:t>
      </w:r>
    </w:p>
    <w:p w14:paraId="3DD9BCFA" w14:textId="77777777" w:rsidR="00E36E54" w:rsidRDefault="00000000">
      <w:pPr>
        <w:spacing w:after="0" w:line="240" w:lineRule="auto"/>
        <w:jc w:val="center"/>
      </w:pPr>
      <w:r>
        <w:rPr>
          <w:b/>
          <w:sz w:val="26"/>
        </w:rPr>
        <w:t>NĂM HỌC 2026 - 2027</w:t>
      </w:r>
    </w:p>
    <w:p w14:paraId="6533A340" w14:textId="77777777" w:rsidR="00E36E54" w:rsidRDefault="00000000">
      <w:pPr>
        <w:spacing w:after="0" w:line="240" w:lineRule="auto"/>
        <w:jc w:val="center"/>
      </w:pPr>
      <w:r>
        <w:rPr>
          <w:i/>
          <w:sz w:val="22"/>
        </w:rPr>
        <w:t>(Kèm theo Công văn số        /SGDĐT-KHTC ngày      tháng      năm 2026</w:t>
      </w:r>
    </w:p>
    <w:p w14:paraId="090AC5B0" w14:textId="77777777" w:rsidR="00E36E54" w:rsidRDefault="00000000">
      <w:pPr>
        <w:spacing w:after="80" w:line="240" w:lineRule="auto"/>
        <w:jc w:val="center"/>
      </w:pPr>
      <w:r>
        <w:rPr>
          <w:i/>
          <w:sz w:val="22"/>
        </w:rPr>
        <w:t>của Sở Giáo dục và Đào tạo Thành phố Hồ Chí Minh)</w:t>
      </w:r>
    </w:p>
    <w:p w14:paraId="7D4EB8F1" w14:textId="2F4CB3D3" w:rsidR="00E36E54" w:rsidRDefault="00000000">
      <w:pPr>
        <w:spacing w:after="80" w:line="240" w:lineRule="auto"/>
      </w:pPr>
      <w:r>
        <w:rPr>
          <w:b/>
        </w:rPr>
        <w:t xml:space="preserve">Đơn vị báo cáo: </w:t>
      </w:r>
      <w:r w:rsidR="004814C1">
        <w:rPr>
          <w:b/>
        </w:rPr>
        <w:t>( Tên Ủy ban nhân dân Phường, xã, đặc khu)</w:t>
      </w:r>
    </w:p>
    <w:p w14:paraId="5019E4BE" w14:textId="77777777" w:rsidR="00E36E54" w:rsidRDefault="00000000">
      <w:pPr>
        <w:spacing w:after="60" w:line="240" w:lineRule="auto"/>
      </w:pPr>
      <w:r>
        <w:rPr>
          <w:b/>
          <w:sz w:val="25"/>
        </w:rPr>
        <w:t>BIỂU MẪU 01: THỐNG KÊ DANH MỤC CÁC KHOẢN THU TRÁI QUY ĐỊNH (LẠM THU) ĐÃ PHÁT HIỆN</w:t>
      </w:r>
    </w:p>
    <w:tbl>
      <w:tblPr>
        <w:tblW w:w="14307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2004"/>
        <w:gridCol w:w="2004"/>
        <w:gridCol w:w="2004"/>
        <w:gridCol w:w="3061"/>
        <w:gridCol w:w="2098"/>
        <w:gridCol w:w="2285"/>
      </w:tblGrid>
      <w:tr w:rsidR="00E36E54" w14:paraId="6A782683" w14:textId="77777777" w:rsidTr="004814C1">
        <w:trPr>
          <w:trHeight w:val="1295"/>
          <w:tblHeader/>
          <w:jc w:val="center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0C693C25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STT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3C35193B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Tên cơ sở giáo dục có sai phạm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C15B257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Cấp học/</w:t>
            </w:r>
            <w:r>
              <w:rPr>
                <w:b/>
                <w:sz w:val="18"/>
              </w:rPr>
              <w:br/>
              <w:t>Bậc đào tạo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7679F81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Địa bàn</w:t>
            </w:r>
            <w:r>
              <w:rPr>
                <w:b/>
                <w:sz w:val="18"/>
              </w:rPr>
              <w:br/>
              <w:t>(Phường/xã/</w:t>
            </w:r>
            <w:r>
              <w:rPr>
                <w:b/>
                <w:sz w:val="18"/>
              </w:rPr>
              <w:br/>
              <w:t>Đặc khu)</w:t>
            </w:r>
          </w:p>
        </w:tc>
        <w:tc>
          <w:tcPr>
            <w:tcW w:w="3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6D5EE0EA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Nội dung khoản thu sai quy định</w:t>
            </w:r>
            <w:r>
              <w:rPr>
                <w:b/>
                <w:sz w:val="18"/>
              </w:rPr>
              <w:br/>
              <w:t>(Nêu rõ tên khoản thu, mức thu/người học)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6BE77507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Tổng số tiền đã thu sai quy định</w:t>
            </w:r>
            <w:r>
              <w:rPr>
                <w:b/>
                <w:sz w:val="18"/>
              </w:rPr>
              <w:br/>
              <w:t>(đơn vị: đồng)</w:t>
            </w: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29818FD8" w14:textId="411BB3D2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Hình thức tự ý đặt ra khoản thu(</w:t>
            </w:r>
            <w:r w:rsidR="004814C1">
              <w:rPr>
                <w:b/>
                <w:sz w:val="18"/>
              </w:rPr>
              <w:t>VD</w:t>
            </w:r>
            <w:r>
              <w:rPr>
                <w:b/>
                <w:sz w:val="18"/>
              </w:rPr>
              <w:t>: Ban đại diện cha mẹ học sinh thu, quỹ trường, quỹ lớp, ép buộc mua đồng phục/sách giáo khoa...)</w:t>
            </w:r>
          </w:p>
        </w:tc>
      </w:tr>
      <w:tr w:rsidR="00E36E54" w14:paraId="5066360C" w14:textId="77777777" w:rsidTr="004814C1">
        <w:trPr>
          <w:trHeight w:val="396"/>
          <w:jc w:val="center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E6A4FA6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9"/>
              </w:rPr>
              <w:t>(1)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6F7E67E5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9"/>
              </w:rPr>
              <w:t>(2)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F64BF2A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9"/>
              </w:rPr>
              <w:t>(3)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37069B94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9"/>
              </w:rPr>
              <w:t>(4)</w:t>
            </w:r>
          </w:p>
        </w:tc>
        <w:tc>
          <w:tcPr>
            <w:tcW w:w="3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38B5722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9"/>
              </w:rPr>
              <w:t>(5)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639A6913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9"/>
              </w:rPr>
              <w:t>(6)</w:t>
            </w: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35BDE0CF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9"/>
              </w:rPr>
              <w:t>(7)</w:t>
            </w:r>
          </w:p>
        </w:tc>
      </w:tr>
      <w:tr w:rsidR="00E36E54" w14:paraId="477E3C40" w14:textId="77777777" w:rsidTr="00EF58CE">
        <w:trPr>
          <w:trHeight w:val="1020"/>
          <w:jc w:val="center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C3443D2" w14:textId="77777777" w:rsidR="00E36E54" w:rsidRDefault="00000000" w:rsidP="004814C1">
            <w:pPr>
              <w:spacing w:after="0" w:line="240" w:lineRule="auto"/>
              <w:jc w:val="center"/>
            </w:pPr>
            <w:r>
              <w:rPr>
                <w:i/>
                <w:sz w:val="19"/>
              </w:rPr>
              <w:t>1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C1ACAD8" w14:textId="77777777" w:rsidR="00E36E54" w:rsidRDefault="00000000" w:rsidP="004814C1">
            <w:pPr>
              <w:spacing w:after="0" w:line="240" w:lineRule="auto"/>
              <w:jc w:val="center"/>
            </w:pPr>
            <w:r>
              <w:rPr>
                <w:i/>
                <w:sz w:val="19"/>
              </w:rPr>
              <w:t>Ví dụ:</w:t>
            </w:r>
            <w:r>
              <w:rPr>
                <w:i/>
                <w:sz w:val="19"/>
              </w:rPr>
              <w:br/>
              <w:t>Trường THPT X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2AE4AE8A" w14:textId="77777777" w:rsidR="00E36E54" w:rsidRDefault="00000000" w:rsidP="004814C1">
            <w:pPr>
              <w:spacing w:after="0" w:line="240" w:lineRule="auto"/>
              <w:jc w:val="center"/>
            </w:pPr>
            <w:r>
              <w:rPr>
                <w:i/>
                <w:sz w:val="19"/>
              </w:rPr>
              <w:t>THPT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2208B788" w14:textId="2A023DE8" w:rsidR="00E36E54" w:rsidRDefault="00000000" w:rsidP="004814C1">
            <w:pPr>
              <w:spacing w:after="0" w:line="240" w:lineRule="auto"/>
              <w:jc w:val="center"/>
            </w:pPr>
            <w:r>
              <w:rPr>
                <w:i/>
                <w:sz w:val="19"/>
              </w:rPr>
              <w:t>Phường</w:t>
            </w:r>
          </w:p>
        </w:tc>
        <w:tc>
          <w:tcPr>
            <w:tcW w:w="3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3759640" w14:textId="77777777" w:rsidR="00E36E54" w:rsidRDefault="00000000" w:rsidP="004814C1">
            <w:pPr>
              <w:spacing w:after="0" w:line="240" w:lineRule="auto"/>
              <w:jc w:val="center"/>
            </w:pPr>
            <w:r>
              <w:rPr>
                <w:i/>
                <w:sz w:val="19"/>
              </w:rPr>
              <w:t>Tiền học thêm chính khóa:</w:t>
            </w:r>
            <w:r>
              <w:rPr>
                <w:i/>
                <w:sz w:val="19"/>
              </w:rPr>
              <w:br/>
              <w:t>500.000 đồng/tháng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111F7C9" w14:textId="77777777" w:rsidR="00E36E54" w:rsidRDefault="00000000" w:rsidP="004814C1">
            <w:pPr>
              <w:spacing w:after="0" w:line="240" w:lineRule="auto"/>
              <w:jc w:val="center"/>
            </w:pPr>
            <w:r>
              <w:rPr>
                <w:i/>
                <w:sz w:val="19"/>
              </w:rPr>
              <w:t>250.000.000</w:t>
            </w: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95B8806" w14:textId="77777777" w:rsidR="00E36E54" w:rsidRDefault="00000000" w:rsidP="004814C1">
            <w:pPr>
              <w:spacing w:after="0" w:line="240" w:lineRule="auto"/>
              <w:jc w:val="center"/>
            </w:pPr>
            <w:r>
              <w:rPr>
                <w:i/>
                <w:sz w:val="19"/>
              </w:rPr>
              <w:t>Nhà trường tự thỏa thuận, không qua phê duyệt</w:t>
            </w:r>
          </w:p>
        </w:tc>
      </w:tr>
      <w:tr w:rsidR="00E36E54" w14:paraId="5E85D24F" w14:textId="77777777" w:rsidTr="00EF58CE">
        <w:trPr>
          <w:trHeight w:val="567"/>
          <w:jc w:val="center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0DA36A5" w14:textId="77777777" w:rsidR="00E36E54" w:rsidRDefault="00000000">
            <w:pPr>
              <w:spacing w:after="0" w:line="240" w:lineRule="auto"/>
              <w:jc w:val="center"/>
            </w:pPr>
            <w:r>
              <w:rPr>
                <w:sz w:val="19"/>
              </w:rPr>
              <w:t>2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E6F3826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6BC9EC55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3C7C739D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3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0D6C15E5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0690AD17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74CF5FD" w14:textId="77777777" w:rsidR="00E36E54" w:rsidRDefault="00E36E54">
            <w:pPr>
              <w:spacing w:after="0" w:line="240" w:lineRule="auto"/>
              <w:jc w:val="center"/>
            </w:pPr>
          </w:p>
        </w:tc>
      </w:tr>
      <w:tr w:rsidR="00E36E54" w14:paraId="1E9BFA95" w14:textId="77777777" w:rsidTr="00EF58CE">
        <w:trPr>
          <w:trHeight w:val="567"/>
          <w:jc w:val="center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EE21403" w14:textId="77777777" w:rsidR="00E36E54" w:rsidRDefault="00000000">
            <w:pPr>
              <w:spacing w:after="0" w:line="240" w:lineRule="auto"/>
              <w:jc w:val="center"/>
            </w:pPr>
            <w:r>
              <w:rPr>
                <w:sz w:val="19"/>
              </w:rPr>
              <w:t>3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226A5D5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2FB4C80D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56B753C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3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67D68D2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42B1AF4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4B5D43E" w14:textId="77777777" w:rsidR="00E36E54" w:rsidRDefault="00E36E54">
            <w:pPr>
              <w:spacing w:after="0" w:line="240" w:lineRule="auto"/>
              <w:jc w:val="center"/>
            </w:pPr>
          </w:p>
        </w:tc>
      </w:tr>
      <w:tr w:rsidR="00E36E54" w14:paraId="1ED459FE" w14:textId="77777777" w:rsidTr="00EF58CE">
        <w:trPr>
          <w:trHeight w:val="793"/>
          <w:jc w:val="center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055F89E3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9"/>
              </w:rPr>
              <w:t>CỘNG</w:t>
            </w: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3D396E19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F4178D8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2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6DC5DF84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3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B1CBE1E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8B665C7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9"/>
              </w:rPr>
              <w:t>(Tổng số tiền khối/phường, xã, đặc khu)</w:t>
            </w: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086B7E2E" w14:textId="77777777" w:rsidR="00E36E54" w:rsidRDefault="00E36E54">
            <w:pPr>
              <w:spacing w:after="0" w:line="240" w:lineRule="auto"/>
              <w:jc w:val="center"/>
            </w:pPr>
          </w:p>
        </w:tc>
      </w:tr>
    </w:tbl>
    <w:p w14:paraId="538D305A" w14:textId="77777777" w:rsidR="00E36E54" w:rsidRDefault="00000000" w:rsidP="00EF58CE">
      <w:pPr>
        <w:spacing w:before="100" w:after="0" w:line="240" w:lineRule="auto"/>
        <w:ind w:left="7920" w:firstLine="720"/>
      </w:pPr>
      <w:r>
        <w:t>...................., ngày ...... tháng ...... năm 2026</w:t>
      </w:r>
    </w:p>
    <w:p w14:paraId="6A84C6AF" w14:textId="77777777" w:rsidR="00E36E54" w:rsidRDefault="00000000" w:rsidP="00EF58CE">
      <w:pPr>
        <w:spacing w:after="0" w:line="240" w:lineRule="auto"/>
        <w:ind w:left="8640" w:firstLine="720"/>
      </w:pPr>
      <w:r>
        <w:rPr>
          <w:b/>
        </w:rPr>
        <w:t>THỦ TRƯỞNG ĐƠN VỊ BÁO CÁO</w:t>
      </w:r>
    </w:p>
    <w:p w14:paraId="02C70730" w14:textId="77777777" w:rsidR="00E36E54" w:rsidRDefault="00000000" w:rsidP="00EF58CE">
      <w:pPr>
        <w:spacing w:after="0" w:line="240" w:lineRule="auto"/>
        <w:ind w:left="9360" w:firstLine="720"/>
      </w:pPr>
      <w:r>
        <w:rPr>
          <w:i/>
          <w:sz w:val="23"/>
        </w:rPr>
        <w:t>(Ký tên, đóng dấu)</w:t>
      </w:r>
    </w:p>
    <w:p w14:paraId="286B6739" w14:textId="77777777" w:rsidR="00E36E54" w:rsidRDefault="00E36E54">
      <w:pPr>
        <w:sectPr w:rsidR="00E36E54">
          <w:footerReference w:type="default" r:id="rId8"/>
          <w:pgSz w:w="15840" w:h="12240" w:orient="landscape"/>
          <w:pgMar w:top="907" w:right="907" w:bottom="907" w:left="907" w:header="454" w:footer="454" w:gutter="0"/>
          <w:cols w:space="720"/>
          <w:docGrid w:linePitch="360"/>
        </w:sectPr>
      </w:pPr>
    </w:p>
    <w:p w14:paraId="3B63C4AF" w14:textId="77777777" w:rsidR="00E36E54" w:rsidRDefault="00000000">
      <w:pPr>
        <w:spacing w:after="80" w:line="240" w:lineRule="auto"/>
        <w:jc w:val="center"/>
      </w:pPr>
      <w:r>
        <w:rPr>
          <w:b/>
          <w:sz w:val="25"/>
        </w:rPr>
        <w:lastRenderedPageBreak/>
        <w:t>BIỂU MẪU 02: KẾT QUẢ XỬ LÝ VI PHẠM VÀ BIỆN PHÁP KHẮC PHỤC</w:t>
      </w:r>
    </w:p>
    <w:tbl>
      <w:tblPr>
        <w:tblW w:w="10990" w:type="dxa"/>
        <w:jc w:val="center"/>
        <w:tblLayout w:type="fixed"/>
        <w:tblLook w:val="04A0" w:firstRow="1" w:lastRow="0" w:firstColumn="1" w:lastColumn="0" w:noHBand="0" w:noVBand="1"/>
      </w:tblPr>
      <w:tblGrid>
        <w:gridCol w:w="557"/>
        <w:gridCol w:w="1814"/>
        <w:gridCol w:w="2835"/>
        <w:gridCol w:w="1447"/>
        <w:gridCol w:w="1806"/>
        <w:gridCol w:w="1170"/>
        <w:gridCol w:w="1361"/>
      </w:tblGrid>
      <w:tr w:rsidR="00E36E54" w14:paraId="20C7857E" w14:textId="77777777" w:rsidTr="004814C1">
        <w:trPr>
          <w:trHeight w:val="1927"/>
          <w:tblHeader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D7D4948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STT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A715BF2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Tên cơ sở giáo dục có sai phạm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9E13870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Biện pháp xử lý tài chính đối với khoản thu sai quy định</w:t>
            </w:r>
            <w:r>
              <w:rPr>
                <w:b/>
                <w:sz w:val="18"/>
              </w:rPr>
              <w:br/>
              <w:t>(Đã trả lại người học/cha mẹ học sinh; nộp ngân sách; chưa xử lý)</w:t>
            </w:r>
          </w:p>
        </w:tc>
        <w:tc>
          <w:tcPr>
            <w:tcW w:w="1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03F259C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Số tiền đã thực hiện hoàn trả cho người học</w:t>
            </w:r>
            <w:r>
              <w:rPr>
                <w:b/>
                <w:sz w:val="18"/>
              </w:rPr>
              <w:br/>
              <w:t>(đồng)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2192B481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Hình thức xử lý kỷ luật đối với người đứng đầu cơ sở giáo dục</w:t>
            </w:r>
            <w:r>
              <w:rPr>
                <w:b/>
                <w:sz w:val="18"/>
              </w:rPr>
              <w:br/>
              <w:t>(Khiển trách/Cảnh cáo/Cách chức/Chuyển cơ quan điều tra)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42382BF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Tiến độ thực hiện xử lý</w:t>
            </w:r>
            <w:r>
              <w:rPr>
                <w:b/>
                <w:sz w:val="18"/>
              </w:rPr>
              <w:br/>
              <w:t>(Đã hoàn thành/Đang xử lý)</w:t>
            </w: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315B909C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Kiến nghị, đề xuất của địa phương/đơn vị</w:t>
            </w:r>
            <w:r>
              <w:rPr>
                <w:b/>
                <w:sz w:val="18"/>
              </w:rPr>
              <w:br/>
              <w:t>(nếu có)</w:t>
            </w:r>
          </w:p>
        </w:tc>
      </w:tr>
      <w:tr w:rsidR="00E36E54" w14:paraId="13431BBB" w14:textId="77777777" w:rsidTr="004814C1">
        <w:trPr>
          <w:trHeight w:val="396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2158FDEE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9"/>
              </w:rPr>
              <w:t>(1)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6E124E0D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9"/>
              </w:rPr>
              <w:t>(2)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F494A93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9"/>
              </w:rPr>
              <w:t>(3)</w:t>
            </w:r>
          </w:p>
        </w:tc>
        <w:tc>
          <w:tcPr>
            <w:tcW w:w="1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9BEBB00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9"/>
              </w:rPr>
              <w:t>(4)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3518C16C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9"/>
              </w:rPr>
              <w:t>(5)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1C11E95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9"/>
              </w:rPr>
              <w:t>(6)</w:t>
            </w: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38BF0582" w14:textId="77777777" w:rsidR="00E36E54" w:rsidRDefault="00000000">
            <w:pPr>
              <w:spacing w:after="0" w:line="240" w:lineRule="auto"/>
              <w:jc w:val="center"/>
            </w:pPr>
            <w:r>
              <w:rPr>
                <w:b/>
                <w:sz w:val="19"/>
              </w:rPr>
              <w:t>(7)</w:t>
            </w:r>
          </w:p>
        </w:tc>
      </w:tr>
      <w:tr w:rsidR="00E36E54" w14:paraId="5C392D04" w14:textId="77777777" w:rsidTr="00EF58CE">
        <w:trPr>
          <w:trHeight w:val="1020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08B7DB3" w14:textId="77777777" w:rsidR="00E36E54" w:rsidRDefault="00000000">
            <w:pPr>
              <w:spacing w:after="0" w:line="240" w:lineRule="auto"/>
              <w:jc w:val="center"/>
            </w:pPr>
            <w:r>
              <w:rPr>
                <w:i/>
                <w:sz w:val="19"/>
              </w:rPr>
              <w:t>1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261E84F" w14:textId="77777777" w:rsidR="00E36E54" w:rsidRDefault="00000000">
            <w:pPr>
              <w:spacing w:after="0" w:line="240" w:lineRule="auto"/>
            </w:pPr>
            <w:r>
              <w:rPr>
                <w:i/>
                <w:sz w:val="19"/>
              </w:rPr>
              <w:t>Ví dụ:</w:t>
            </w:r>
            <w:r>
              <w:rPr>
                <w:i/>
                <w:sz w:val="19"/>
              </w:rPr>
              <w:br/>
              <w:t>Trường THPT X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11A05F4" w14:textId="77777777" w:rsidR="00E36E54" w:rsidRDefault="00000000">
            <w:pPr>
              <w:spacing w:after="0" w:line="240" w:lineRule="auto"/>
            </w:pPr>
            <w:r>
              <w:rPr>
                <w:i/>
                <w:sz w:val="19"/>
              </w:rPr>
              <w:t>Đã hoàn trả 100% cho cha mẹ học sinh/người học</w:t>
            </w:r>
          </w:p>
        </w:tc>
        <w:tc>
          <w:tcPr>
            <w:tcW w:w="1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2E6320A8" w14:textId="77777777" w:rsidR="00E36E54" w:rsidRDefault="00000000">
            <w:pPr>
              <w:spacing w:after="0" w:line="240" w:lineRule="auto"/>
            </w:pPr>
            <w:r>
              <w:rPr>
                <w:i/>
                <w:sz w:val="19"/>
              </w:rPr>
              <w:t>250.000.000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2BE89DA8" w14:textId="77777777" w:rsidR="00E36E54" w:rsidRDefault="00000000">
            <w:pPr>
              <w:spacing w:after="0" w:line="240" w:lineRule="auto"/>
            </w:pPr>
            <w:r>
              <w:rPr>
                <w:i/>
                <w:sz w:val="19"/>
              </w:rPr>
              <w:t>Kỷ luật mức cảnh cáo Hiệu trưởng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5F4FA98" w14:textId="77777777" w:rsidR="00E36E54" w:rsidRDefault="00000000">
            <w:pPr>
              <w:spacing w:after="0" w:line="240" w:lineRule="auto"/>
            </w:pPr>
            <w:r>
              <w:rPr>
                <w:i/>
                <w:sz w:val="19"/>
              </w:rPr>
              <w:t>Đã hoàn thành</w:t>
            </w: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23E5469" w14:textId="77777777" w:rsidR="00E36E54" w:rsidRDefault="00000000">
            <w:pPr>
              <w:spacing w:after="0" w:line="240" w:lineRule="auto"/>
            </w:pPr>
            <w:r>
              <w:rPr>
                <w:i/>
                <w:sz w:val="19"/>
              </w:rPr>
              <w:t>Đề nghị tăng chế tài xử phạt hành chính đối với trường tư thục</w:t>
            </w:r>
          </w:p>
        </w:tc>
      </w:tr>
      <w:tr w:rsidR="00E36E54" w14:paraId="1FB8697C" w14:textId="77777777" w:rsidTr="00EF58CE">
        <w:trPr>
          <w:trHeight w:val="567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880C973" w14:textId="77777777" w:rsidR="00E36E54" w:rsidRDefault="00000000">
            <w:pPr>
              <w:spacing w:after="0" w:line="240" w:lineRule="auto"/>
              <w:jc w:val="center"/>
            </w:pPr>
            <w:r>
              <w:rPr>
                <w:sz w:val="19"/>
              </w:rPr>
              <w:t>2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FBCEFD6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2E499AEB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1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8C8E95C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2EAD4CE8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496C3BFE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84665B3" w14:textId="77777777" w:rsidR="00E36E54" w:rsidRDefault="00E36E54">
            <w:pPr>
              <w:spacing w:after="0" w:line="240" w:lineRule="auto"/>
              <w:jc w:val="center"/>
            </w:pPr>
          </w:p>
        </w:tc>
      </w:tr>
      <w:tr w:rsidR="00E36E54" w14:paraId="5642F24F" w14:textId="77777777" w:rsidTr="00EF58CE">
        <w:trPr>
          <w:trHeight w:val="567"/>
          <w:jc w:val="center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756341B" w14:textId="77777777" w:rsidR="00E36E54" w:rsidRDefault="00000000">
            <w:pPr>
              <w:spacing w:after="0" w:line="240" w:lineRule="auto"/>
              <w:jc w:val="center"/>
            </w:pPr>
            <w:r>
              <w:rPr>
                <w:sz w:val="19"/>
              </w:rPr>
              <w:t>6</w:t>
            </w:r>
          </w:p>
        </w:tc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2119CDD9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75FAAFBB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1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2D349817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55BB6745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1175B5C2" w14:textId="77777777" w:rsidR="00E36E54" w:rsidRDefault="00E36E54">
            <w:pPr>
              <w:spacing w:after="0" w:line="240" w:lineRule="auto"/>
              <w:jc w:val="center"/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 w14:paraId="6BCA9855" w14:textId="77777777" w:rsidR="00E36E54" w:rsidRDefault="00E36E54">
            <w:pPr>
              <w:spacing w:after="0" w:line="240" w:lineRule="auto"/>
              <w:jc w:val="center"/>
            </w:pPr>
          </w:p>
        </w:tc>
      </w:tr>
    </w:tbl>
    <w:p w14:paraId="61569D3C" w14:textId="77777777" w:rsidR="00E36E54" w:rsidRDefault="00000000" w:rsidP="004814C1">
      <w:pPr>
        <w:spacing w:before="100" w:after="0" w:line="240" w:lineRule="auto"/>
        <w:ind w:left="3600" w:firstLine="720"/>
      </w:pPr>
      <w:r>
        <w:t>...................., ngày ...... tháng ...... năm 2026</w:t>
      </w:r>
    </w:p>
    <w:p w14:paraId="52DAED26" w14:textId="77777777" w:rsidR="00E36E54" w:rsidRDefault="00000000" w:rsidP="004814C1">
      <w:pPr>
        <w:spacing w:after="0" w:line="240" w:lineRule="auto"/>
        <w:ind w:left="4320" w:firstLine="720"/>
      </w:pPr>
      <w:r>
        <w:rPr>
          <w:b/>
        </w:rPr>
        <w:t>THỦ TRƯỞNG ĐƠN VỊ BÁO CÁO</w:t>
      </w:r>
    </w:p>
    <w:p w14:paraId="33C8A94A" w14:textId="77777777" w:rsidR="00E36E54" w:rsidRDefault="00000000" w:rsidP="004814C1">
      <w:pPr>
        <w:spacing w:after="0" w:line="240" w:lineRule="auto"/>
        <w:ind w:left="5040" w:firstLine="720"/>
      </w:pPr>
      <w:r>
        <w:rPr>
          <w:i/>
          <w:sz w:val="23"/>
        </w:rPr>
        <w:t>(Ký tên, đóng dấu)</w:t>
      </w:r>
    </w:p>
    <w:p w14:paraId="3AB5A12B" w14:textId="77777777" w:rsidR="00E36E54" w:rsidRDefault="00E36E54"/>
    <w:p w14:paraId="1EC0BCC6" w14:textId="77777777" w:rsidR="004814C1" w:rsidRDefault="004814C1"/>
    <w:p w14:paraId="6316B392" w14:textId="77777777" w:rsidR="004814C1" w:rsidRDefault="004814C1" w:rsidP="004814C1">
      <w:pPr>
        <w:spacing w:after="160" w:line="240" w:lineRule="auto"/>
        <w:jc w:val="center"/>
      </w:pPr>
      <w:r>
        <w:rPr>
          <w:b/>
          <w:sz w:val="26"/>
        </w:rPr>
        <w:t>BIỂU MẪU 03: TỔNG HỢP THEO PHÂN CẤP QUẢN LÝ</w:t>
      </w:r>
    </w:p>
    <w:p w14:paraId="78F3D85A" w14:textId="77777777" w:rsidR="004814C1" w:rsidRDefault="004814C1" w:rsidP="004814C1">
      <w:pPr>
        <w:spacing w:after="140" w:line="264" w:lineRule="auto"/>
        <w:ind w:left="283"/>
      </w:pPr>
      <w:r>
        <w:t xml:space="preserve">1. </w:t>
      </w:r>
      <w:r>
        <w:rPr>
          <w:b/>
        </w:rPr>
        <w:t xml:space="preserve">Tổng số cơ sở giáo dục bị phản ánh/thanh tra đầu năm: </w:t>
      </w:r>
      <w:r>
        <w:t>............................................. cơ sở.</w:t>
      </w:r>
    </w:p>
    <w:p w14:paraId="3DBFFF9D" w14:textId="77777777" w:rsidR="004814C1" w:rsidRDefault="004814C1" w:rsidP="004814C1">
      <w:pPr>
        <w:spacing w:after="140" w:line="264" w:lineRule="auto"/>
        <w:ind w:left="283"/>
      </w:pPr>
      <w:r>
        <w:t xml:space="preserve">2. </w:t>
      </w:r>
      <w:r>
        <w:rPr>
          <w:b/>
        </w:rPr>
        <w:t xml:space="preserve">Tổng số cơ sở giáo dục xác định có sai phạm lạm thu: </w:t>
      </w:r>
      <w:r>
        <w:t>............................................. cơ sở.</w:t>
      </w:r>
    </w:p>
    <w:p w14:paraId="09BDFAE3" w14:textId="77777777" w:rsidR="004814C1" w:rsidRDefault="004814C1" w:rsidP="004814C1">
      <w:pPr>
        <w:spacing w:after="140" w:line="264" w:lineRule="auto"/>
        <w:ind w:left="283"/>
      </w:pPr>
      <w:r>
        <w:t xml:space="preserve">3. </w:t>
      </w:r>
      <w:r>
        <w:rPr>
          <w:b/>
        </w:rPr>
        <w:t xml:space="preserve">Tổng số tiền phát hiện thu sai quy định: </w:t>
      </w:r>
      <w:r>
        <w:t>............................................. đồng.</w:t>
      </w:r>
    </w:p>
    <w:p w14:paraId="584E8991" w14:textId="77777777" w:rsidR="004814C1" w:rsidRDefault="004814C1" w:rsidP="004814C1">
      <w:pPr>
        <w:spacing w:after="140" w:line="264" w:lineRule="auto"/>
        <w:ind w:left="283"/>
      </w:pPr>
      <w:r>
        <w:t xml:space="preserve">4. </w:t>
      </w:r>
      <w:r>
        <w:rPr>
          <w:b/>
        </w:rPr>
        <w:t xml:space="preserve">Tổng số tiền đã thực hiện thu hồi/hoàn trả cho người học: </w:t>
      </w:r>
      <w:r>
        <w:t>............................................. đồng.</w:t>
      </w:r>
    </w:p>
    <w:p w14:paraId="580054DE" w14:textId="77777777" w:rsidR="004814C1" w:rsidRDefault="004814C1" w:rsidP="004814C1">
      <w:pPr>
        <w:spacing w:after="140" w:line="264" w:lineRule="auto"/>
        <w:ind w:left="283"/>
      </w:pPr>
      <w:r>
        <w:t xml:space="preserve">5. </w:t>
      </w:r>
      <w:r>
        <w:rPr>
          <w:b/>
        </w:rPr>
        <w:t xml:space="preserve">Tổng số cán bộ quản lý/giáo viên bị xử lý kỷ luật: </w:t>
      </w:r>
      <w:r>
        <w:t>............................................. người.</w:t>
      </w:r>
    </w:p>
    <w:p w14:paraId="1FC4B6A5" w14:textId="77777777" w:rsidR="004814C1" w:rsidRDefault="004814C1" w:rsidP="004814C1"/>
    <w:p w14:paraId="589FA44B" w14:textId="77777777" w:rsidR="004814C1" w:rsidRDefault="004814C1" w:rsidP="004814C1">
      <w:pPr>
        <w:spacing w:before="100" w:after="0" w:line="240" w:lineRule="auto"/>
        <w:ind w:left="3600" w:firstLine="720"/>
      </w:pPr>
      <w:r>
        <w:t>...................., ngày ...... tháng ...... năm 2026</w:t>
      </w:r>
    </w:p>
    <w:p w14:paraId="7F6EAE9A" w14:textId="77777777" w:rsidR="004814C1" w:rsidRDefault="004814C1" w:rsidP="004814C1">
      <w:pPr>
        <w:spacing w:after="0" w:line="240" w:lineRule="auto"/>
        <w:ind w:left="4320" w:firstLine="720"/>
      </w:pPr>
      <w:r>
        <w:rPr>
          <w:b/>
        </w:rPr>
        <w:t>THỦ TRƯỞNG ĐƠN VỊ BÁO CÁO</w:t>
      </w:r>
    </w:p>
    <w:p w14:paraId="542D5696" w14:textId="77777777" w:rsidR="004814C1" w:rsidRDefault="004814C1" w:rsidP="004814C1">
      <w:pPr>
        <w:spacing w:after="0" w:line="240" w:lineRule="auto"/>
        <w:ind w:left="5040" w:firstLine="720"/>
      </w:pPr>
      <w:r>
        <w:rPr>
          <w:i/>
          <w:sz w:val="23"/>
        </w:rPr>
        <w:t>(Ký tên, đóng dấu)</w:t>
      </w:r>
    </w:p>
    <w:sectPr w:rsidR="004814C1" w:rsidSect="00034616">
      <w:pgSz w:w="11906" w:h="16838"/>
      <w:pgMar w:top="1134" w:right="1020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1C524" w14:textId="77777777" w:rsidR="00BF308A" w:rsidRDefault="00BF308A">
      <w:pPr>
        <w:spacing w:after="0" w:line="240" w:lineRule="auto"/>
      </w:pPr>
      <w:r>
        <w:separator/>
      </w:r>
    </w:p>
  </w:endnote>
  <w:endnote w:type="continuationSeparator" w:id="0">
    <w:p w14:paraId="619E68B3" w14:textId="77777777" w:rsidR="00BF308A" w:rsidRDefault="00BF3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904A5" w14:textId="77777777" w:rsidR="00E36E54" w:rsidRDefault="00E36E5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731EB" w14:textId="77777777" w:rsidR="00BF308A" w:rsidRDefault="00BF308A">
      <w:pPr>
        <w:spacing w:after="0" w:line="240" w:lineRule="auto"/>
      </w:pPr>
      <w:r>
        <w:separator/>
      </w:r>
    </w:p>
  </w:footnote>
  <w:footnote w:type="continuationSeparator" w:id="0">
    <w:p w14:paraId="541F4F16" w14:textId="77777777" w:rsidR="00BF308A" w:rsidRDefault="00BF30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70695791">
    <w:abstractNumId w:val="8"/>
  </w:num>
  <w:num w:numId="2" w16cid:durableId="827013606">
    <w:abstractNumId w:val="6"/>
  </w:num>
  <w:num w:numId="3" w16cid:durableId="983000056">
    <w:abstractNumId w:val="5"/>
  </w:num>
  <w:num w:numId="4" w16cid:durableId="111900996">
    <w:abstractNumId w:val="4"/>
  </w:num>
  <w:num w:numId="5" w16cid:durableId="847408391">
    <w:abstractNumId w:val="7"/>
  </w:num>
  <w:num w:numId="6" w16cid:durableId="306790627">
    <w:abstractNumId w:val="3"/>
  </w:num>
  <w:num w:numId="7" w16cid:durableId="1732461055">
    <w:abstractNumId w:val="2"/>
  </w:num>
  <w:num w:numId="8" w16cid:durableId="455414958">
    <w:abstractNumId w:val="1"/>
  </w:num>
  <w:num w:numId="9" w16cid:durableId="109249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79B0"/>
    <w:rsid w:val="00034616"/>
    <w:rsid w:val="0006063C"/>
    <w:rsid w:val="000D0E89"/>
    <w:rsid w:val="0015074B"/>
    <w:rsid w:val="0029639D"/>
    <w:rsid w:val="00326F90"/>
    <w:rsid w:val="004814C1"/>
    <w:rsid w:val="004B17B8"/>
    <w:rsid w:val="006A7FFB"/>
    <w:rsid w:val="00A56DF6"/>
    <w:rsid w:val="00AA1D8D"/>
    <w:rsid w:val="00B47730"/>
    <w:rsid w:val="00BF308A"/>
    <w:rsid w:val="00CB0664"/>
    <w:rsid w:val="00E36E54"/>
    <w:rsid w:val="00EF58C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078BBA"/>
  <w14:defaultImageDpi w14:val="300"/>
  <w15:docId w15:val="{7541F0E8-03B5-488D-B2D3-3622D2A23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/>
  <cp:lastModifiedBy>hoa nhon</cp:lastModifiedBy>
  <cp:revision>2</cp:revision>
  <dcterms:created xsi:type="dcterms:W3CDTF">2026-07-27T02:41:00Z</dcterms:created>
  <dcterms:modified xsi:type="dcterms:W3CDTF">2026-07-27T02:41:00Z</dcterms:modified>
  <cp:category/>
</cp:coreProperties>
</file>